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8118891" name="019f36ea-93fb-77fd-8210-f6eaf81a7d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902374" name="019f36ea-93fb-77fd-8210-f6eaf81a7d5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92385389" name="019f36f2-a15e-7447-a30a-c3c6d4d323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7543242" name="019f36f2-a15e-7447-a30a-c3c6d4d3237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und Esszimmer</w:t>
            </w:r>
          </w:p>
          <w:p>
            <w:pPr>
              <w:spacing w:before="0" w:after="0" w:line="240" w:lineRule="auto"/>
            </w:pPr>
            <w:r>
              <w:t>OG/ EG</w:t>
            </w:r>
          </w:p>
        </w:tc>
        <w:tc>
          <w:p>
            <w:pPr>
              <w:spacing w:before="0" w:after="0" w:line="240" w:lineRule="auto"/>
            </w:pPr>
            <w:r>
              <w:t>Deckenanschluss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9992381" name="019f36eb-3b14-7a2d-85f9-3d4638e624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493470" name="019f36eb-3b14-7a2d-85f9-3d4638e6240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Fensterbank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8206377" name="019f36ee-c627-7d2b-85d7-9b04cb3b3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209806" name="019f36ee-c627-7d2b-85d7-9b04cb3b3fc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7855345" name="019f36ef-dd94-729e-992b-3a7147358d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5134887" name="019f36ef-dd94-729e-992b-3a7147358d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47735648" name="019f36f0-be51-734a-8b82-fa12014aed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176320" name="019f36f0-be51-734a-8b82-fa12014aeda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8630787" name="019f36f1-f0b7-77f5-b6de-058f5a8c14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3358554" name="019f36f1-f0b7-77f5-b6de-058f5a8c147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